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产品追溯记录</w:t>
      </w:r>
    </w:p>
    <w:p>
      <w:r>
        <w:t>记录编号：FM-087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批次号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原材料批次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生产日期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生产班组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检验员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客户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表单编号：FM-087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